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3 (GANJIL) — Elemen ke-1 dari Teknik Sepeda Motor</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Teknik Sepeda Motor</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F</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XI</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64 JP = 16 pertemuan × 4 JP @ 45 menit (total 2880 menit) — setara 8 minggu efektif pada 8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Perawatan dan perbaikan engine sepeda motor</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F,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Perawatan dan perbaikan mekanisme katup dan blok silinder, sistem pelumasan, sistem pendinginan, sistem bahan bakar dan sistem…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penerapan konsep perawatan dan perbaikan engine sepeda motor pada tugas dan kasus nyata sesuai prosedur yang berlaku.</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Teknik Sepeda Motor).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perawatan dan perbaikan mekanisme katup, sistem pelumasan, sistem pendinginan, sistem gas buang, dan sistem bahan bakar pada engine sepeda motor</w:t>
            </w:r>
          </w:p>
          <w:p>
            <w:pPr>
              <w:spacing w:after="0" w:before="0"/>
              <w:ind w:left="227"/>
              <w:jc w:val="both"/>
            </w:pPr>
            <w:r>
              <w:rPr>
                <w:rFonts w:ascii="Arial" w:hAnsi="Arial" w:eastAsia="Arial"/>
                <w:b w:val="0"/>
                <w:sz w:val="18"/>
              </w:rPr>
              <w:t>2. Mengidentifikasi konsep dasar dan istilah kunci pada elemen perawatan dan perbaikan engine sepeda motor</w:t>
            </w:r>
          </w:p>
          <w:p>
            <w:pPr>
              <w:spacing w:after="0" w:before="0"/>
              <w:ind w:left="227"/>
              <w:jc w:val="both"/>
            </w:pPr>
            <w:r>
              <w:rPr>
                <w:rFonts w:ascii="Arial" w:hAnsi="Arial" w:eastAsia="Arial"/>
                <w:b w:val="0"/>
                <w:sz w:val="18"/>
              </w:rPr>
              <w:t>3. Mempraktikkan/menerapkan kompetensi sesuai prosedur dan standar yang berlaku</w:t>
            </w:r>
          </w:p>
          <w:p>
            <w:pPr>
              <w:spacing w:after="0" w:before="0"/>
              <w:ind w:left="227"/>
              <w:jc w:val="both"/>
            </w:pPr>
            <w:r>
              <w:rPr>
                <w:rFonts w:ascii="Arial" w:hAnsi="Arial" w:eastAsia="Arial"/>
                <w:b w:val="0"/>
                <w:sz w:val="18"/>
              </w:rPr>
              <w:t>4. Menyajikan hasil kerja serta melakukan refleksi dan tindak lanjut perbaikan</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Perawatan dan perbaikan engine sepeda motor</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perawatan dan perbaikan mekanisme katup, sistem pelumasan, sistem pendinginan, sistem gas buang, dan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VI.17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1–3</w:t>
            </w:r>
          </w:p>
          <w:p>
            <w:pPr>
              <w:spacing w:after="0" w:before="0"/>
              <w:ind w:left="227"/>
              <w:jc w:val="both"/>
            </w:pPr>
            <w:r>
              <w:rPr>
                <w:rFonts w:ascii="Arial" w:hAnsi="Arial" w:eastAsia="Arial"/>
                <w:b w:val="0"/>
                <w:sz w:val="18"/>
              </w:rPr>
              <w:t>1. Murid mampu menerapkan perbaikan mekanisme katup, sistem pelumasan, sistem pendinginan, sistem gas buang.</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4–6</w:t>
            </w:r>
          </w:p>
          <w:p>
            <w:pPr>
              <w:spacing w:after="0" w:before="0"/>
              <w:ind w:left="227"/>
              <w:jc w:val="both"/>
            </w:pPr>
            <w:r>
              <w:rPr>
                <w:rFonts w:ascii="Arial" w:hAnsi="Arial" w:eastAsia="Arial"/>
                <w:b w:val="0"/>
                <w:sz w:val="18"/>
              </w:rPr>
              <w:t>2. Murid mampu menerapkan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7–9</w:t>
            </w:r>
          </w:p>
          <w:p>
            <w:pPr>
              <w:spacing w:after="0" w:before="0"/>
              <w:ind w:left="227"/>
              <w:jc w:val="both"/>
            </w:pPr>
            <w:r>
              <w:rPr>
                <w:rFonts w:ascii="Arial" w:hAnsi="Arial" w:eastAsia="Arial"/>
                <w:b w:val="0"/>
                <w:sz w:val="18"/>
              </w:rPr>
              <w:t>3. Murid mampu menerapkan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10–12</w:t>
            </w:r>
          </w:p>
          <w:p>
            <w:pPr>
              <w:spacing w:after="0" w:before="0"/>
              <w:ind w:left="227"/>
              <w:jc w:val="both"/>
            </w:pPr>
            <w:r>
              <w:rPr>
                <w:rFonts w:ascii="Arial" w:hAnsi="Arial" w:eastAsia="Arial"/>
                <w:b w:val="0"/>
                <w:sz w:val="18"/>
              </w:rPr>
              <w:t>4. Murid mampu menerapkan sistem gas buang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13–14</w:t>
            </w:r>
          </w:p>
          <w:p>
            <w:pPr>
              <w:spacing w:after="0" w:before="0"/>
              <w:ind w:left="227"/>
              <w:jc w:val="both"/>
            </w:pPr>
            <w:r>
              <w:rPr>
                <w:rFonts w:ascii="Arial" w:hAnsi="Arial" w:eastAsia="Arial"/>
                <w:b w:val="0"/>
                <w:sz w:val="18"/>
              </w:rPr>
              <w:t>5. Murid mampu mengidentifikasi bagian, istilah, dan konsep kunci pada perbaikan mekanisme katup, sistem pelumasan, sistem pendinginan, sistem gas buang.</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15–16</w:t>
            </w:r>
          </w:p>
          <w:p>
            <w:pPr>
              <w:spacing w:after="0" w:before="0"/>
              <w:ind w:left="227"/>
              <w:jc w:val="both"/>
            </w:pPr>
            <w:r>
              <w:rPr>
                <w:rFonts w:ascii="Arial" w:hAnsi="Arial" w:eastAsia="Arial"/>
                <w:b w:val="0"/>
                <w:sz w:val="18"/>
              </w:rPr>
              <w:t>6. Murid mampu menjelaskan prinsip dan cara kerja pada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16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Perawatan dan perbaikan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Perawatan dan perbaikan mekanisme katup dan blok silinder, sistem pelumasan, sistem pendinginan, sistem bahan bakar dan sistem…</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Masalah (Problem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“mengidentifikasi, menjelaskan,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6 pertemuan pada unit RPM ini (4 JP × 45 menit = 180 menit per pertemuan), sesuai alokasi waktu pada ATP. Setiap pertemuan memiliki Tujuan Pembelajaran dan fokus materi tersendiri.</w:t>
      </w:r>
    </w:p>
    <w:p>
      <w:pPr>
        <w:spacing w:after="40" w:before="0"/>
        <w:jc w:val="left"/>
      </w:pPr>
      <w:r>
        <w:rPr>
          <w:rFonts w:ascii="Arial" w:hAnsi="Arial" w:eastAsia="Arial"/>
          <w:b/>
          <w:sz w:val="20"/>
        </w:rPr>
        <w:t>Pertemuan 1–3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perbaikan mekanisme katup, sistem pelumasan, sistem pendinginan, sistem gas buang.</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perawatan dan perbaikan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perbaikan mekanisme katup, sistem pelumasan, sistem pendinginan, sistem gas buang.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perbaikan mekanisme katup, sistem pelumasan, sistem pendinginan, sistem gas buang.</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perbaikan mekanisme katup, sistem pelumasan, sistem pendinginan, sistem gas buang;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perbaikan mekanisme katup, sistem pelumasan, sistem pendinginan, sistem gas buang.</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perbaikan mekanisme katup, sistem pelumasan, sistem pendinginan, sistem gas buang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perbaikan mekanisme katup, sistem pelumasan, sistem pendinginan, sistem gas buang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perbaikan mekanisme katup, sistem pelumasan, sistem pendinginan, sistem gas buang.</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4–6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sistem bahan bakar pada engine sepeda motor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sistem bahan bakar pada engine sepeda motor.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sistem bahan bakar pada engine sepeda motor;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sistem bahan bakar pada engine sepeda motor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sistem bahan bakar pada engine sepeda motor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7–9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sistem pendinginan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sistem pendinginan.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sistem pendinginan.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sistem pendinginan;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sistem pendinginan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sistem pendinginan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10–12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sistem gas buang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sistem gas buang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sistem gas buang pada engine sepeda motor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sistem gas buang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sistem gas buang pada engine sepeda motor.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sistem gas buang pada engine sepeda motor;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sistem gas buang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sistem gas buang pada engine sepeda motor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sistem gas buang pada engine sepeda motor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sistem gas buang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13–14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mengidentifikasi bagian, istilah, dan konsep kunci pada perbaikan mekanisme katup, sistem pelumasan, sistem pendinginan, sistem gas buang.</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bagian, istilah, dan konsep kunci pada perbaikan mekanisme katup, sistem pelumasan,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bagian, istilah, dan konsep kunci pada perbaikan mekanisme katup, sistem pelumasan, sistem pendinginan,…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bagian, istilah, dan konsep kunci pada perbaikan mekanisme katup, sistem pelumasan, sistem pendinginan,….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bagian, istilah, dan konsep kunci pada perbaikan mekanisme katup, sistem pelumasan, sistem pendinginan,….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bagian, istilah, dan konsep kunci pada perbaikan mekanisme katup, sistem pelumasan, sistem pendinginan,…;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bagian, istilah, dan konsep kunci pada perbaikan mekanisme katup, sistem pelumasan,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bagian, istilah, dan konsep kunci pada perbaikan mekanisme katup, sistem pelumasan, sistem pendinginan,…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bagian, istilah, dan konsep kunci pada perbaikan mekanisme katup, sistem pelumasan, sistem pendinginan,…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bagian, istilah, dan konsep kunci pada perbaikan mekanisme katup, sistem pelumasan, sistem pendinginan,….</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ke-6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15–16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prinsip dan cara kerja pada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ke-5, membahas kekeliruan yang masih muncul, lalu mengaitkannya dengan prinsip dan cara kerja pada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prinsip dan cara kerja pada sistem bahan bakar pada engine sepeda motor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prinsip dan cara kerja pada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prinsip dan cara kerja pada sistem bahan bakar pada engine sepeda motor.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prinsip dan cara kerja pada sistem bahan bakar pada engine sepeda motor;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prinsip dan cara kerja pada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prinsip dan cara kerja pada sistem bahan bakar pada engine sepeda motor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prinsip dan cara kerja pada sistem bahan bakar pada engine sepeda motor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prinsip dan cara kerja pada sistem bahan bakar pada engine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VI.17 Keputusan Kepala Badan Standar, Kurikulum, dan Asesmen Pendidikan Nomor 046/H/KR/2025 tentang Capaian Pembelajaran. Alokasi waktu pada RPM ini (64 JP = 16 pertemuan × 4 JP, setara 8 minggu efektif pada 8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Teknik Sepeda Motor — Kelas XI — Perawatan dan perbaikan engine sepeda motor</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perawatan dan perbaikan mekanisme katup dan blok silinder, sistem…?</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perawatan dan perbaikan mekanisme katup dan blok silinder, sistem…?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perawatan dan perbaikan mekanisme katup dan blok silinder, sistem…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perawatan dan perbaikan mekanisme katup dan blok silinder, sistem…?</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perawatan dan perbaikan mekanisme katup dan blok silinder, sistem…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perawatan dan perbaikan engine sepeda motor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perbaikan mekanisme katup, sistem pelumasan, sistem pendinginan, sistem gas buang.</w:t>
            </w:r>
          </w:p>
        </w:tc>
        <w:tc>
          <w:tcPr>
            <w:tcW w:type="dxa" w:w="3061"/>
          </w:tcPr>
          <w:p>
            <w:pPr>
              <w:spacing w:after="0" w:before="0"/>
              <w:jc w:val="left"/>
            </w:pPr>
            <w:r>
              <w:rPr>
                <w:rFonts w:ascii="Arial" w:hAnsi="Arial" w:eastAsia="Arial"/>
                <w:b w:val="0"/>
                <w:sz w:val="16"/>
              </w:rPr>
              <w:t>Murid dapat menerapkan perbaikan mekanisme katup, sistem pelumasan, sistem pendinginan, sistem gas buang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sistem bahan bakar pada engine sepeda motor.</w:t>
            </w:r>
          </w:p>
        </w:tc>
        <w:tc>
          <w:tcPr>
            <w:tcW w:type="dxa" w:w="3061"/>
          </w:tcPr>
          <w:p>
            <w:pPr>
              <w:spacing w:after="0" w:before="0"/>
              <w:jc w:val="left"/>
            </w:pPr>
            <w:r>
              <w:rPr>
                <w:rFonts w:ascii="Arial" w:hAnsi="Arial" w:eastAsia="Arial"/>
                <w:b w:val="0"/>
                <w:sz w:val="16"/>
              </w:rPr>
              <w:t>Murid dapat menerapkan sistem bahan bakar pada engine sepeda motor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sistem pendinginan.</w:t>
            </w:r>
          </w:p>
        </w:tc>
        <w:tc>
          <w:tcPr>
            <w:tcW w:type="dxa" w:w="3061"/>
          </w:tcPr>
          <w:p>
            <w:pPr>
              <w:spacing w:after="0" w:before="0"/>
              <w:jc w:val="left"/>
            </w:pPr>
            <w:r>
              <w:rPr>
                <w:rFonts w:ascii="Arial" w:hAnsi="Arial" w:eastAsia="Arial"/>
                <w:b w:val="0"/>
                <w:sz w:val="16"/>
              </w:rPr>
              <w:t>Murid dapat menerapkan sistem pendinginan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menerapkan sistem gas buang pada engine sepeda motor.</w:t>
            </w:r>
          </w:p>
        </w:tc>
        <w:tc>
          <w:tcPr>
            <w:tcW w:type="dxa" w:w="3061"/>
          </w:tcPr>
          <w:p>
            <w:pPr>
              <w:spacing w:after="0" w:before="0"/>
              <w:jc w:val="left"/>
            </w:pPr>
            <w:r>
              <w:rPr>
                <w:rFonts w:ascii="Arial" w:hAnsi="Arial" w:eastAsia="Arial"/>
                <w:b w:val="0"/>
                <w:sz w:val="16"/>
              </w:rPr>
              <w:t>Murid dapat menerapkan sistem gas buang pada engine sepeda motor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mengidentifikasi bagian, istilah, dan konsep kunci pada perbaikan mekanisme katup, sistem pelumasan, sistem pendinginan, sistem gas buang.</w:t>
            </w:r>
          </w:p>
        </w:tc>
        <w:tc>
          <w:tcPr>
            <w:tcW w:type="dxa" w:w="3061"/>
          </w:tcPr>
          <w:p>
            <w:pPr>
              <w:spacing w:after="0" w:before="0"/>
              <w:jc w:val="left"/>
            </w:pPr>
            <w:r>
              <w:rPr>
                <w:rFonts w:ascii="Arial" w:hAnsi="Arial" w:eastAsia="Arial"/>
                <w:b w:val="0"/>
                <w:sz w:val="16"/>
              </w:rPr>
              <w:t>Murid dapat mengidentifikasi bagian, istilah, dan konsep kunci pada perbaikan mekanisme katup, sistem pelumasan, sistem…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menjelaskan prinsip dan cara kerja pada sistem bahan bakar pada engine sepeda motor.</w:t>
            </w:r>
          </w:p>
        </w:tc>
        <w:tc>
          <w:tcPr>
            <w:tcW w:type="dxa" w:w="3061"/>
          </w:tcPr>
          <w:p>
            <w:pPr>
              <w:spacing w:after="0" w:before="0"/>
              <w:jc w:val="left"/>
            </w:pPr>
            <w:r>
              <w:rPr>
                <w:rFonts w:ascii="Arial" w:hAnsi="Arial" w:eastAsia="Arial"/>
                <w:b w:val="0"/>
                <w:sz w:val="16"/>
              </w:rPr>
              <w:t>Murid dapat menjelaskan prinsip dan cara kerja pada sistem bahan bakar pada engine sepeda motor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perbaikan mekanisme katup, sistem pelumasan, sistem pendinginan, sistem gas buang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sistem bahan bakar pada engine sepeda motor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sistem pendinginan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Uraikan langkah-langkah sistem gas buang pada engine sepeda motor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Jelaskan bagian, istilah, dan konsep kunci pada perbaikan mekanisme katup, sistem pelumasan, sistem pendinginan, sistem gas buang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Jelaskan prinsip dan cara kerja pada sistem bahan bakar pada engine sepeda motor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